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9009462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597182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2578049" name="163e19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321907" name="163e19f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584854" name="248c841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086348" name="248c8410-a50a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8118351" name="6e7edf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7153221" name="6e7edff0-a50a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1774480" name="b097a6b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177095" name="b097a6b0-a50a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3551444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7003842" name="13cd248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0986942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731607" name="8bf9e9c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Garage / Tankraum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5806353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740400" name="f90038d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7563557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764495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1767319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1786494" name="a51d805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4657280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2627476" name="6b1dfa50-a50d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8273443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1022337" name="7f049510-a50d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8351413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552421" name="8ea82ef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6674273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2040200" name="0d1fd300-a50e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2994025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129610" name="917f4e50-a50e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796241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494365" name="c7f0d620-a50e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25743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265821" name="842efdd0-a50f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8615239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3523291" name="94a1f5a0-a50f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2379739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489263" name="d0f8e3b0-a50f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8017932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26887" name="48595840-a510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1742325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5930265" name="405f4d60-a511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9948322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5406604" name="7319e7b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5103433" name="89b1a34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972577" name="89b1a340-a512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9136037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0161463" name="dc46146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8449308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721285" name="1ca6cae0-a513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Gaube alt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4932301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16620" name="26d1d4a0-a514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Gaube neu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7466489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682023" name="4c0b66f0-a514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6369552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8947042" name="7e1b9070-a514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840168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8599764" name="885b9e40-a514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footer.xml" Type="http://schemas.openxmlformats.org/officeDocument/2006/relationships/footer" Id="rId3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